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764459" name="418a70e0-eaca-11ef-a627-1f0ea49036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785991" name="418a70e0-eaca-11ef-a627-1f0ea49036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646757" name="539c4ba0-eaca-11ef-ae41-43f412e9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372493" name="539c4ba0-eaca-11ef-ae41-43f412e9080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222067" name="659d5d80-eaca-11ef-aaf9-ad5c3a0ab5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03145" name="659d5d80-eaca-11ef-aaf9-ad5c3a0ab50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268042" name="7f0879d0-eaca-11ef-865d-5b2c97e89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089408" name="7f0879d0-eaca-11ef-865d-5b2c97e89d1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578100" name="97647010-eaca-11ef-bb7e-53eede5e0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9376" name="97647010-eaca-11ef-bb7e-53eede5e0f8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9690861" name="ac543d70-eaca-11ef-85a2-8765aa8459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87684" name="ac543d70-eaca-11ef-85a2-8765aa84597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5288463" name="bda1ddd0-eaca-11ef-b0b6-57498f8b44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395910" name="bda1ddd0-eaca-11ef-b0b6-57498f8b448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582262" name="d0c353d0-eaca-11ef-8f7f-3987ccbf2d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42755" name="d0c353d0-eaca-11ef-8f7f-3987ccbf2d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43766" name="e823fa20-eaca-11ef-87cd-4572240c0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17506" name="e823fa20-eaca-11ef-87cd-4572240c0c2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1053122" name="065ca410-eacb-11ef-829c-f1dee514f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25447" name="065ca410-eacb-11ef-829c-f1dee514fd0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161343" name="1bde5130-eacb-11ef-99c1-f7d8dd4ee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637146" name="1bde5130-eacb-11ef-99c1-f7d8dd4ee9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353842" name="2f549df0-eacb-11ef-9a3a-25d9c2b45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738270" name="2f549df0-eacb-11ef-9a3a-25d9c2b45e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287685" name="42abc9f0-eacb-11ef-8b61-813fa1897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149013" name="42abc9f0-eacb-11ef-8b61-813fa189764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803919" name="7a1aeba0-eacb-11ef-aac0-35df5ce23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645277" name="7a1aeba0-eacb-11ef-aac0-35df5ce2396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1307612" name="44ab26f0-eacc-11ef-9e0b-95e5ca53c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84191" name="44ab26f0-eacc-11ef-9e0b-95e5ca53cdf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Strick 30, 9466 Sennwald </w:t>
          </w:r>
        </w:p>
        <w:p>
          <w:pPr>
            <w:spacing w:before="0" w:after="0"/>
          </w:pPr>
          <w:r>
            <w:t>176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